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Stall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Fensterbank </w:t>
            </w:r>
          </w:p>
        </w:tc>
        <w:tc>
          <w:p>
            <w:pPr>
              <w:spacing w:before="0" w:after="0" w:line="240" w:lineRule="auto"/>
            </w:pPr>
            <w:r>
              <w:t>Fensterbank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56761684" name="019e203a-a23a-7a97-b1e2-c7eb4dc6a1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8908520" name="019e203a-a23a-7a97-b1e2-c7eb4dc6a16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Stall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73408523" name="019e203c-5d56-700d-883e-1e083480df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9504274" name="019e203c-5d56-700d-883e-1e083480df7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03910574" name="019e206e-d903-7383-808f-141536968b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374746" name="019e206e-d903-7383-808f-141536968b2d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Stall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Leichtbauelemente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48236075" name="019e203f-c3ef-7004-bdd7-83188c655ce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732041" name="019e203f-c3ef-7004-bdd7-83188c655ce7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Stall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91220229" name="019e2040-82d4-74b9-a598-aa886aa7fe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3049678" name="019e2040-82d4-74b9-a598-aa886aa7feb5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Stall / Werkstatt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22952286" name="019e2048-a2c4-748d-ad62-0152fe2ac5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5268167" name="019e2048-a2c4-748d-ad62-0152fe2ac563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UG /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96777359" name="019e205f-b1bd-7126-b421-0cababe5a9a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6979697" name="019e205f-b1bd-7126-b421-0cababe5a9a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1375931" name="019e2062-3264-7de0-b84f-24327ce9f91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8843340" name="019e2062-3264-7de0-b84f-24327ce9f915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16411375" name="019e206b-2c13-7b95-9956-6637af272ee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5508435" name="019e206b-2c13-7b95-9956-6637af272eea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5605517" name="019e2073-5092-724a-a1d0-2e8003c223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8321493" name="019e2073-5092-724a-a1d0-2e8003c2234d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91470534" name="019e207d-45a5-75f6-b662-96071f00caa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0041798" name="019e207d-45a5-75f6-b662-96071f00caaa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Fassde </w:t>
            </w:r>
          </w:p>
          <w:p>
            <w:pPr>
              <w:spacing w:before="0" w:after="0" w:line="240" w:lineRule="auto"/>
            </w:pPr>
            <w:r>
              <w:t>EG /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55157038" name="019e2081-ab38-7fa2-ac5c-27031bf95ae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0130903" name="019e2081-ab38-7fa2-ac5c-27031bf95ae4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Stall </w:t>
            </w:r>
          </w:p>
          <w:p>
            <w:pPr>
              <w:spacing w:before="0" w:after="0" w:line="240" w:lineRule="auto"/>
            </w:pPr>
            <w:r>
              <w:t>UG/ 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29051747" name="019e2086-869f-781b-8036-6f7c7f301c7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9343855" name="019e2086-869f-781b-8036-6f7c7f301c75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Stall Nebenraum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4392847" name="019e2041-6620-7cb6-a3da-545961b8bf1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9503255" name="019e2041-6620-7cb6-a3da-545961b8bf19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43557270" name="019e207b-4405-77c8-950d-d0c2a6a3d2e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6763564" name="019e207b-4405-77c8-950d-d0c2a6a3d2ea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Scheune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77674965" name="019e208b-1dde-7ce1-83c9-e8e2db1680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863273" name="019e208b-1dde-7ce1-83c9-e8e2db16803c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Stall Nebenraum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7156514" name="019e2042-74cd-7f05-b6a3-c50d704fff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0098722" name="019e2042-74cd-7f05-b6a3-c50d704fff6f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Hauseingang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30576798" name="019e204b-dd59-7941-bb97-e6cefb759bf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937603" name="019e204b-dd59-7941-bb97-e6cefb759bfc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02985040" name="019e208f-7c19-7003-81d8-8f436cc6579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337697" name="019e208f-7c19-7003-81d8-8f436cc6579b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Stall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47202913" name="019e2044-e9a9-700a-a7e3-f0c397951a8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9662909" name="019e2044-e9a9-700a-a7e3-f0c397951a8c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13388064" name="019e2076-81cc-7bf5-a864-337ff7ea88d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9891254" name="019e2076-81cc-7bf5-a864-337ff7ea88d6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Scheune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50150516" name="019e208c-783a-798a-8402-50f22e5e37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4058215" name="019e208c-783a-798a-8402-50f22e5e37db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Remise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46097307" name="019e2092-c1b2-7832-8b74-be645d40dc9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1392142" name="019e2092-c1b2-7832-8b74-be645d40dc9f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Bad / 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17586470" name="019e2058-9803-7c46-af95-c212aace6df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7721095" name="019e2058-9803-7c46-af95-c212aace6df7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UG /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06566852" name="019e2060-94b3-7b74-8096-93074d250d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1930754" name="019e2060-94b3-7b74-8096-93074d250d01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73370508" name="019e206b-c80a-7527-8b66-154114126d2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0442413" name="019e206b-c80a-7527-8b66-154114126d2b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Schlafzimmer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58443692" name="019e2073-d90d-784f-bd27-32cec0693a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2760963" name="019e2073-d90d-784f-bd27-32cec0693a21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Bad / 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37352281" name="019e2059-8429-72a0-b396-f73e17ecd32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423605" name="019e2059-8429-72a0-b396-f73e17ecd325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27460645" name="019e205d-6a72-7c86-b07f-dc0aec13bb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3414051" name="019e205d-6a72-7c86-b07f-dc0aec13bb82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71303655" name="019e2069-ca1e-718f-b941-501181f7b8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7965337" name="019e2069-ca1e-718f-b941-501181f7b8e9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62320270" name="019e206a-81ec-718d-9c55-3906c60c329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6121086" name="019e206a-81ec-718d-9c55-3906c60c329f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Bad / 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28254802" name="019e205a-3537-7800-b1d4-85da90d2e0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0722544" name="019e205a-3537-7800-b1d4-85da90d2e0e8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27367117" name="019e205f-42c3-7b03-96db-3b060e85f79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6078019" name="019e205f-42c3-7b03-96db-3b060e85f79a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2408259" name="019e206c-3695-786b-87c2-24498ed8d8b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3296647" name="019e206c-3695-786b-87c2-24498ed8d8b9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37918300" name="019e2072-a095-7f10-8d86-7f24ba17c9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0199523" name="019e2072-a095-7f10-8d86-7f24ba17c963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Wohnzimmer / 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02721227" name="019e2063-0acb-7663-837a-520c8e95d7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2337050" name="019e2063-0acb-7663-837a-520c8e95d7b4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 / DG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59880570" name="019e207e-fdaf-76d2-a2a3-f05ebdc9a9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5472084" name="019e207e-fdaf-76d2-a2a3-f05ebdc9a916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Stall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Faserzenent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01648613" name="019e2083-63e6-7aeb-942a-02fc6f71caa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8204208" name="019e2083-63e6-7aeb-942a-02fc6f71caa6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4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Müselstrasse 36, 5417 Untersiggenthal</w:t>
          </w:r>
        </w:p>
        <w:p>
          <w:pPr>
            <w:spacing w:before="0" w:after="0"/>
          </w:pPr>
          <w:r>
            <w:t>DN 902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footer.xml" Type="http://schemas.openxmlformats.org/officeDocument/2006/relationships/footer" Id="rId4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